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8D0" w:rsidRDefault="00F648D0">
      <w:pPr>
        <w:autoSpaceDE w:val="0"/>
        <w:autoSpaceDN w:val="0"/>
        <w:spacing w:after="78" w:line="220" w:lineRule="exact"/>
      </w:pPr>
    </w:p>
    <w:p w:rsidR="00F648D0" w:rsidRPr="00E904D6" w:rsidRDefault="00B64F48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F648D0" w:rsidRPr="00E904D6" w:rsidRDefault="00B64F48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F648D0" w:rsidRPr="00E904D6" w:rsidRDefault="00B64F48">
      <w:pPr>
        <w:tabs>
          <w:tab w:val="left" w:pos="3908"/>
        </w:tabs>
        <w:autoSpaceDE w:val="0"/>
        <w:autoSpaceDN w:val="0"/>
        <w:spacing w:before="670" w:after="0" w:line="262" w:lineRule="auto"/>
        <w:ind w:left="522" w:right="144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МКУ "Отдел образования Исполнительного комитета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</w:t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Республики Татарстан" "</w:t>
      </w:r>
    </w:p>
    <w:p w:rsidR="00F648D0" w:rsidRDefault="00B64F48">
      <w:pPr>
        <w:autoSpaceDE w:val="0"/>
        <w:autoSpaceDN w:val="0"/>
        <w:spacing w:before="672" w:after="1376" w:line="230" w:lineRule="auto"/>
        <w:ind w:right="3264"/>
        <w:jc w:val="right"/>
      </w:pPr>
      <w:r>
        <w:rPr>
          <w:rFonts w:ascii="Times New Roman" w:eastAsia="Times New Roman" w:hAnsi="Times New Roman"/>
          <w:color w:val="000000"/>
          <w:sz w:val="24"/>
        </w:rPr>
        <w:t>МБОУ "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Табар-Черкийская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СОШ"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2"/>
        <w:gridCol w:w="4080"/>
        <w:gridCol w:w="2660"/>
      </w:tblGrid>
      <w:tr w:rsidR="00F648D0" w:rsidTr="00E904D6">
        <w:trPr>
          <w:trHeight w:hRule="exact" w:val="276"/>
          <w:jc w:val="center"/>
        </w:trPr>
        <w:tc>
          <w:tcPr>
            <w:tcW w:w="2602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5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50" w:after="0" w:line="230" w:lineRule="auto"/>
              <w:ind w:left="9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50" w:after="0" w:line="230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F648D0" w:rsidTr="00E904D6">
        <w:trPr>
          <w:trHeight w:hRule="exact" w:val="274"/>
          <w:jc w:val="center"/>
        </w:trPr>
        <w:tc>
          <w:tcPr>
            <w:tcW w:w="2602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 заседании ШМО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after="0" w:line="230" w:lineRule="auto"/>
              <w:ind w:left="9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Заместителем директора по УВР</w:t>
            </w: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after="0" w:line="230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</w:tbl>
    <w:p w:rsidR="00F648D0" w:rsidRDefault="00F648D0">
      <w:pPr>
        <w:autoSpaceDE w:val="0"/>
        <w:autoSpaceDN w:val="0"/>
        <w:spacing w:after="0" w:line="6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62"/>
        <w:gridCol w:w="3600"/>
        <w:gridCol w:w="3360"/>
      </w:tblGrid>
      <w:tr w:rsidR="00F648D0">
        <w:trPr>
          <w:trHeight w:hRule="exact" w:val="466"/>
        </w:trPr>
        <w:tc>
          <w:tcPr>
            <w:tcW w:w="2862" w:type="dxa"/>
            <w:vMerge w:val="restart"/>
            <w:tcMar>
              <w:left w:w="0" w:type="dxa"/>
              <w:right w:w="0" w:type="dxa"/>
            </w:tcMar>
          </w:tcPr>
          <w:p w:rsidR="00F648D0" w:rsidRDefault="00B64F48" w:rsidP="00E904D6">
            <w:pPr>
              <w:autoSpaceDE w:val="0"/>
              <w:autoSpaceDN w:val="0"/>
              <w:spacing w:before="26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 ШМО</w:t>
            </w:r>
          </w:p>
        </w:tc>
        <w:tc>
          <w:tcPr>
            <w:tcW w:w="3600" w:type="dxa"/>
            <w:tcMar>
              <w:left w:w="0" w:type="dxa"/>
              <w:right w:w="0" w:type="dxa"/>
            </w:tcMar>
          </w:tcPr>
          <w:p w:rsidR="00F648D0" w:rsidRDefault="00B64F48" w:rsidP="00E904D6">
            <w:pPr>
              <w:autoSpaceDE w:val="0"/>
              <w:autoSpaceDN w:val="0"/>
              <w:spacing w:before="60" w:after="0" w:line="230" w:lineRule="auto"/>
              <w:ind w:left="65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_________Хураськина И.Б.</w:t>
            </w: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F648D0" w:rsidRDefault="00B64F48" w:rsidP="00E904D6">
            <w:pPr>
              <w:autoSpaceDE w:val="0"/>
              <w:autoSpaceDN w:val="0"/>
              <w:spacing w:before="60" w:after="0" w:line="230" w:lineRule="auto"/>
              <w:ind w:left="57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_________Щербакова Л.И.</w:t>
            </w:r>
          </w:p>
        </w:tc>
      </w:tr>
      <w:tr w:rsidR="00F648D0">
        <w:trPr>
          <w:trHeight w:hRule="exact" w:val="116"/>
        </w:trPr>
        <w:tc>
          <w:tcPr>
            <w:tcW w:w="3431" w:type="dxa"/>
            <w:vMerge/>
          </w:tcPr>
          <w:p w:rsidR="00F648D0" w:rsidRDefault="00F648D0" w:rsidP="00E904D6">
            <w:pPr>
              <w:jc w:val="center"/>
            </w:pPr>
          </w:p>
        </w:tc>
        <w:tc>
          <w:tcPr>
            <w:tcW w:w="3600" w:type="dxa"/>
            <w:vMerge w:val="restart"/>
            <w:tcMar>
              <w:left w:w="0" w:type="dxa"/>
              <w:right w:w="0" w:type="dxa"/>
            </w:tcMar>
          </w:tcPr>
          <w:p w:rsidR="00F648D0" w:rsidRDefault="00F648D0" w:rsidP="00E904D6">
            <w:pPr>
              <w:autoSpaceDE w:val="0"/>
              <w:autoSpaceDN w:val="0"/>
              <w:spacing w:before="2" w:after="0" w:line="230" w:lineRule="auto"/>
              <w:ind w:left="656"/>
            </w:pPr>
          </w:p>
        </w:tc>
        <w:tc>
          <w:tcPr>
            <w:tcW w:w="3360" w:type="dxa"/>
            <w:vMerge w:val="restart"/>
            <w:tcMar>
              <w:left w:w="0" w:type="dxa"/>
              <w:right w:w="0" w:type="dxa"/>
            </w:tcMar>
          </w:tcPr>
          <w:p w:rsidR="00F648D0" w:rsidRPr="00E904D6" w:rsidRDefault="00E904D6" w:rsidP="00E904D6">
            <w:pPr>
              <w:autoSpaceDE w:val="0"/>
              <w:autoSpaceDN w:val="0"/>
              <w:spacing w:before="2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    </w:t>
            </w:r>
            <w:proofErr w:type="spellStart"/>
            <w:r w:rsidR="00B64F48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 w:rsidR="00B64F48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№96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от 26.08.2022 г.</w:t>
            </w:r>
          </w:p>
        </w:tc>
      </w:tr>
      <w:tr w:rsidR="00F648D0">
        <w:trPr>
          <w:trHeight w:hRule="exact" w:val="304"/>
        </w:trPr>
        <w:tc>
          <w:tcPr>
            <w:tcW w:w="2862" w:type="dxa"/>
            <w:tcMar>
              <w:left w:w="0" w:type="dxa"/>
              <w:right w:w="0" w:type="dxa"/>
            </w:tcMar>
          </w:tcPr>
          <w:p w:rsidR="00F648D0" w:rsidRDefault="00B64F48" w:rsidP="00E904D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________Молодцова Н.С.</w:t>
            </w:r>
          </w:p>
        </w:tc>
        <w:tc>
          <w:tcPr>
            <w:tcW w:w="3431" w:type="dxa"/>
            <w:vMerge/>
          </w:tcPr>
          <w:p w:rsidR="00F648D0" w:rsidRDefault="00F648D0" w:rsidP="00E904D6">
            <w:pPr>
              <w:jc w:val="center"/>
            </w:pPr>
          </w:p>
        </w:tc>
        <w:tc>
          <w:tcPr>
            <w:tcW w:w="3431" w:type="dxa"/>
            <w:vMerge/>
          </w:tcPr>
          <w:p w:rsidR="00F648D0" w:rsidRDefault="00F648D0" w:rsidP="00E904D6">
            <w:pPr>
              <w:jc w:val="center"/>
            </w:pPr>
          </w:p>
        </w:tc>
      </w:tr>
      <w:tr w:rsidR="00F648D0">
        <w:trPr>
          <w:trHeight w:hRule="exact" w:val="480"/>
        </w:trPr>
        <w:tc>
          <w:tcPr>
            <w:tcW w:w="2862" w:type="dxa"/>
            <w:tcMar>
              <w:left w:w="0" w:type="dxa"/>
              <w:right w:w="0" w:type="dxa"/>
            </w:tcMar>
          </w:tcPr>
          <w:p w:rsidR="00F648D0" w:rsidRPr="00E904D6" w:rsidRDefault="00B64F48" w:rsidP="00E904D6">
            <w:pPr>
              <w:autoSpaceDE w:val="0"/>
              <w:autoSpaceDN w:val="0"/>
              <w:spacing w:before="194" w:after="0" w:line="230" w:lineRule="auto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  <w:r w:rsidR="00E904D6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26.08.2022г.</w:t>
            </w:r>
          </w:p>
        </w:tc>
        <w:tc>
          <w:tcPr>
            <w:tcW w:w="3600" w:type="dxa"/>
            <w:tcMar>
              <w:left w:w="0" w:type="dxa"/>
              <w:right w:w="0" w:type="dxa"/>
            </w:tcMar>
          </w:tcPr>
          <w:p w:rsidR="00F648D0" w:rsidRDefault="00F648D0" w:rsidP="00E904D6">
            <w:pPr>
              <w:autoSpaceDE w:val="0"/>
              <w:autoSpaceDN w:val="0"/>
              <w:spacing w:after="0" w:line="230" w:lineRule="auto"/>
              <w:ind w:left="656"/>
              <w:jc w:val="center"/>
            </w:pP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F648D0" w:rsidRDefault="00F648D0" w:rsidP="00E904D6">
            <w:pPr>
              <w:autoSpaceDE w:val="0"/>
              <w:autoSpaceDN w:val="0"/>
              <w:spacing w:after="0" w:line="230" w:lineRule="auto"/>
              <w:ind w:left="572"/>
              <w:jc w:val="center"/>
            </w:pPr>
          </w:p>
        </w:tc>
      </w:tr>
    </w:tbl>
    <w:p w:rsidR="00F648D0" w:rsidRDefault="00F648D0" w:rsidP="00E904D6">
      <w:pPr>
        <w:autoSpaceDE w:val="0"/>
        <w:autoSpaceDN w:val="0"/>
        <w:spacing w:before="122" w:after="0" w:line="230" w:lineRule="auto"/>
      </w:pPr>
    </w:p>
    <w:p w:rsidR="00F648D0" w:rsidRDefault="00B64F48" w:rsidP="00E904D6">
      <w:pPr>
        <w:autoSpaceDE w:val="0"/>
        <w:autoSpaceDN w:val="0"/>
        <w:spacing w:before="1038" w:after="0" w:line="262" w:lineRule="auto"/>
        <w:ind w:left="3744" w:right="3600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РАБОЧАЯ ПРОГРАММА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(ID 1351381)</w:t>
      </w:r>
    </w:p>
    <w:p w:rsidR="00F648D0" w:rsidRPr="00E904D6" w:rsidRDefault="00B64F48">
      <w:pPr>
        <w:autoSpaceDE w:val="0"/>
        <w:autoSpaceDN w:val="0"/>
        <w:spacing w:before="166" w:after="0" w:line="262" w:lineRule="auto"/>
        <w:ind w:left="4320" w:right="3888"/>
        <w:jc w:val="center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учебного </w:t>
      </w:r>
      <w:proofErr w:type="gram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Технология»</w:t>
      </w:r>
    </w:p>
    <w:p w:rsidR="00F648D0" w:rsidRPr="00E904D6" w:rsidRDefault="00B64F48">
      <w:pPr>
        <w:autoSpaceDE w:val="0"/>
        <w:autoSpaceDN w:val="0"/>
        <w:spacing w:before="670" w:after="0" w:line="262" w:lineRule="auto"/>
        <w:ind w:left="3024" w:right="2736"/>
        <w:jc w:val="center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для 5 класса основного общего образования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на 2022-</w:t>
      </w:r>
      <w:proofErr w:type="gram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2023  учебный</w:t>
      </w:r>
      <w:proofErr w:type="gram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год</w:t>
      </w:r>
    </w:p>
    <w:p w:rsidR="00E904D6" w:rsidRDefault="00B64F48" w:rsidP="00E904D6">
      <w:pPr>
        <w:autoSpaceDE w:val="0"/>
        <w:autoSpaceDN w:val="0"/>
        <w:spacing w:before="2112" w:after="0" w:line="262" w:lineRule="auto"/>
        <w:ind w:left="8222" w:hanging="3264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Клементьева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Людмила Владимировна учитель технологии</w:t>
      </w:r>
    </w:p>
    <w:p w:rsidR="00E904D6" w:rsidRPr="00E904D6" w:rsidRDefault="00E904D6" w:rsidP="00E904D6">
      <w:pPr>
        <w:rPr>
          <w:lang w:val="ru-RU"/>
        </w:rPr>
      </w:pPr>
    </w:p>
    <w:p w:rsidR="00E904D6" w:rsidRDefault="00E904D6" w:rsidP="00E904D6">
      <w:pPr>
        <w:rPr>
          <w:lang w:val="ru-RU"/>
        </w:rPr>
      </w:pPr>
    </w:p>
    <w:p w:rsidR="00F648D0" w:rsidRPr="00E904D6" w:rsidRDefault="00E904D6" w:rsidP="00E904D6">
      <w:pPr>
        <w:tabs>
          <w:tab w:val="left" w:pos="5700"/>
        </w:tabs>
        <w:jc w:val="center"/>
        <w:rPr>
          <w:lang w:val="ru-RU"/>
        </w:rPr>
        <w:sectPr w:rsidR="00F648D0" w:rsidRPr="00E904D6">
          <w:pgSz w:w="11900" w:h="16840"/>
          <w:pgMar w:top="298" w:right="870" w:bottom="1368" w:left="738" w:header="720" w:footer="720" w:gutter="0"/>
          <w:cols w:space="720" w:equalWidth="0">
            <w:col w:w="10292" w:space="0"/>
          </w:cols>
          <w:docGrid w:linePitch="360"/>
        </w:sectPr>
      </w:pPr>
      <w:r>
        <w:rPr>
          <w:lang w:val="ru-RU"/>
        </w:rPr>
        <w:t xml:space="preserve">д. </w:t>
      </w:r>
      <w:proofErr w:type="spellStart"/>
      <w:r>
        <w:rPr>
          <w:lang w:val="ru-RU"/>
        </w:rPr>
        <w:t>Табар-Черки</w:t>
      </w:r>
      <w:proofErr w:type="spellEnd"/>
      <w:r>
        <w:rPr>
          <w:lang w:val="ru-RU"/>
        </w:rPr>
        <w:t>, 2022 год</w:t>
      </w:r>
    </w:p>
    <w:p w:rsidR="00F648D0" w:rsidRPr="00E904D6" w:rsidRDefault="00F648D0">
      <w:pPr>
        <w:autoSpaceDE w:val="0"/>
        <w:autoSpaceDN w:val="0"/>
        <w:spacing w:after="78" w:line="220" w:lineRule="exact"/>
        <w:rPr>
          <w:lang w:val="ru-RU"/>
        </w:rPr>
      </w:pPr>
    </w:p>
    <w:p w:rsidR="00F648D0" w:rsidRPr="00E904D6" w:rsidRDefault="00B64F48">
      <w:pPr>
        <w:autoSpaceDE w:val="0"/>
        <w:autoSpaceDN w:val="0"/>
        <w:spacing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F648D0" w:rsidRPr="00E904D6" w:rsidRDefault="00B64F48">
      <w:pPr>
        <w:autoSpaceDE w:val="0"/>
        <w:autoSpaceDN w:val="0"/>
        <w:spacing w:before="346"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НАУЧНЫЙ, ОБШЕКУЛЬТУРНЫЙ И ОБРАЗОВАТЕЛЬНЫЙ КОНТЕНТ ТЕХНОЛОГИИ </w:t>
      </w:r>
    </w:p>
    <w:p w:rsidR="00F648D0" w:rsidRPr="00E904D6" w:rsidRDefault="00B64F48">
      <w:pPr>
        <w:autoSpaceDE w:val="0"/>
        <w:autoSpaceDN w:val="0"/>
        <w:spacing w:before="310" w:after="0" w:line="271" w:lineRule="auto"/>
        <w:ind w:right="48" w:firstLine="180"/>
        <w:jc w:val="both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носится и преобразовательная деятельность человека.</w:t>
      </w:r>
    </w:p>
    <w:p w:rsidR="00F648D0" w:rsidRPr="00E904D6" w:rsidRDefault="00B64F48">
      <w:pPr>
        <w:autoSpaceDE w:val="0"/>
        <w:autoSpaceDN w:val="0"/>
        <w:spacing w:before="310" w:after="0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шинного производства и связанных с ним изменений в интеллектуальной и практической деятельности человека.</w:t>
      </w:r>
    </w:p>
    <w:p w:rsidR="00F648D0" w:rsidRPr="00E904D6" w:rsidRDefault="00B64F48">
      <w:pPr>
        <w:autoSpaceDE w:val="0"/>
        <w:autoSpaceDN w:val="0"/>
        <w:spacing w:before="312" w:after="0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Стержнем названной концепции является технология к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ак логическое развитие «метода» в следующих аспектах: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открывается принципиальная в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Развитие технологии тесно связано с научным знанием. Более того, конечной целью науки (начиная с науки Нового времени)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является именно создание технологий.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 ХХ веке сущность технологии была осмыслена в различных плоскостях: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были выделены структуры, родственные понятию технологии, прежде всего, понятие алгоритма;</w:t>
      </w:r>
    </w:p>
    <w:p w:rsidR="00F648D0" w:rsidRPr="00E904D6" w:rsidRDefault="00B64F48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проанализирован феномен зарождающегося технологического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общества;</w:t>
      </w:r>
    </w:p>
    <w:p w:rsidR="00F648D0" w:rsidRPr="00E904D6" w:rsidRDefault="00B64F48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исследованы социальные аспекты технологии.</w:t>
      </w:r>
    </w:p>
    <w:p w:rsidR="00F648D0" w:rsidRPr="00E904D6" w:rsidRDefault="00B64F48">
      <w:pPr>
        <w:autoSpaceDE w:val="0"/>
        <w:autoSpaceDN w:val="0"/>
        <w:spacing w:before="310" w:after="0" w:line="288" w:lineRule="auto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редачи огромных массивов различной информации. Изменилась структура человеческой деятельности — в ней важнейшую роль стал играть информационный фактор. Исключительно значимыми оказались социальные последствия внедрения ИТ и ИКТ, которые послужили базой раз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дией к новой, более масштабной четвёртой промышленной революции. Все эти изменения самым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98" w:right="640" w:bottom="360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66" w:line="220" w:lineRule="exact"/>
        <w:rPr>
          <w:lang w:val="ru-RU"/>
        </w:rPr>
      </w:pPr>
    </w:p>
    <w:p w:rsidR="00F648D0" w:rsidRPr="00E904D6" w:rsidRDefault="00B64F48">
      <w:pPr>
        <w:autoSpaceDE w:val="0"/>
        <w:autoSpaceDN w:val="0"/>
        <w:spacing w:after="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решительным образом влияют на школьный курс технологии, что было подчёркнуто в «Концепции преподавания предметной области «Технология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F648D0" w:rsidRPr="00E904D6" w:rsidRDefault="00B64F48">
      <w:pPr>
        <w:autoSpaceDE w:val="0"/>
        <w:autoSpaceDN w:val="0"/>
        <w:spacing w:before="310" w:after="250" w:line="262" w:lineRule="auto"/>
        <w:ind w:right="144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ПРЕДМЕТНОЙ ОБЛАСТИ «ТЕХНОЛОГИЯ» В ОСНОВНОМ ОБЩЕМ ОБРАЗОВАНИ</w:t>
      </w: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И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3420"/>
        <w:gridCol w:w="1500"/>
        <w:gridCol w:w="1080"/>
        <w:gridCol w:w="1700"/>
        <w:gridCol w:w="1160"/>
        <w:gridCol w:w="1620"/>
      </w:tblGrid>
      <w:tr w:rsidR="00F648D0">
        <w:trPr>
          <w:trHeight w:hRule="exact" w:val="360"/>
        </w:trPr>
        <w:tc>
          <w:tcPr>
            <w:tcW w:w="3420" w:type="dxa"/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60" w:after="0" w:line="230" w:lineRule="auto"/>
              <w:jc w:val="center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Основной </w:t>
            </w:r>
            <w:r w:rsidRPr="00E904D6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ц е л ь ю </w:t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освоения </w:t>
            </w:r>
          </w:p>
        </w:tc>
        <w:tc>
          <w:tcPr>
            <w:tcW w:w="150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области 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«Технология»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является 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ind w:left="11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формирование</w:t>
            </w:r>
          </w:p>
        </w:tc>
      </w:tr>
    </w:tbl>
    <w:p w:rsidR="00F648D0" w:rsidRPr="00E904D6" w:rsidRDefault="00B64F48">
      <w:pPr>
        <w:autoSpaceDE w:val="0"/>
        <w:autoSpaceDN w:val="0"/>
        <w:spacing w:before="36" w:after="0" w:line="262" w:lineRule="auto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Федерации.</w:t>
      </w:r>
    </w:p>
    <w:p w:rsidR="00F648D0" w:rsidRPr="00E904D6" w:rsidRDefault="00B64F48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курса технологии являются:</w:t>
      </w:r>
    </w:p>
    <w:p w:rsidR="00F648D0" w:rsidRPr="00E904D6" w:rsidRDefault="00B64F48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F648D0" w:rsidRPr="00E904D6" w:rsidRDefault="00B64F48">
      <w:pPr>
        <w:autoSpaceDE w:val="0"/>
        <w:autoSpaceDN w:val="0"/>
        <w:spacing w:before="310" w:after="0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общественной безопасности;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навыка использования в трудовой деятельности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цифровых инструментов и программных сервисов, а также когнитивных инструментов и технологий;</w:t>
      </w:r>
    </w:p>
    <w:p w:rsidR="00F648D0" w:rsidRPr="00E904D6" w:rsidRDefault="00B64F48">
      <w:pPr>
        <w:autoSpaceDE w:val="0"/>
        <w:autoSpaceDN w:val="0"/>
        <w:spacing w:before="310" w:after="0" w:line="271" w:lineRule="auto"/>
        <w:ind w:right="48" w:firstLine="180"/>
        <w:jc w:val="both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оценивать свои профессиональные интересы и склонности в плане подготовки к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будущей профессиональной деятельности, владение методиками оценки своих профессиональных предпочтений.</w:t>
      </w:r>
    </w:p>
    <w:p w:rsidR="00F648D0" w:rsidRPr="00E904D6" w:rsidRDefault="00B64F48">
      <w:pPr>
        <w:autoSpaceDE w:val="0"/>
        <w:autoSpaceDN w:val="0"/>
        <w:spacing w:before="310" w:after="0" w:line="286" w:lineRule="auto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редметах.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понятийное знание, которое складывается из набора понятий, характеризующих данную предметную область;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алгоритмичес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кое (технологическое) знание — знание методов, технологий, приводящих к желаемому результату при соблюдении определённых условий;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8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78" w:line="220" w:lineRule="exact"/>
        <w:rPr>
          <w:lang w:val="ru-RU"/>
        </w:rPr>
      </w:pPr>
    </w:p>
    <w:p w:rsidR="00F648D0" w:rsidRPr="00E904D6" w:rsidRDefault="00B64F48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предметное знание, складывающееся из знания и понимания сути законов и закономерностей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, применяемых в той или иной предметной области;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методологическое знание — знание общих закономерностей изучаемых явлений и процессов.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Как и всякий общеобразовательный предмет, «Технология» отражает наиболее значимые аспекты действительности, которые сост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оят в следующем:</w:t>
      </w:r>
    </w:p>
    <w:p w:rsidR="00F648D0" w:rsidRPr="00E904D6" w:rsidRDefault="00B64F48">
      <w:pPr>
        <w:autoSpaceDE w:val="0"/>
        <w:autoSpaceDN w:val="0"/>
        <w:spacing w:before="310" w:after="0" w:line="281" w:lineRule="auto"/>
        <w:ind w:firstLine="180"/>
        <w:rPr>
          <w:lang w:val="ru-RU"/>
        </w:rPr>
      </w:pP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технологизация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уровень представления;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уровень пользователя;</w:t>
      </w:r>
    </w:p>
    <w:p w:rsidR="00F648D0" w:rsidRPr="00E904D6" w:rsidRDefault="00B64F48">
      <w:pPr>
        <w:autoSpaceDE w:val="0"/>
        <w:autoSpaceDN w:val="0"/>
        <w:spacing w:before="310" w:after="250" w:line="230" w:lineRule="auto"/>
        <w:ind w:left="180"/>
        <w:rPr>
          <w:lang w:val="ru-RU"/>
        </w:rPr>
      </w:pP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-продуктивный уровень (создание технологий);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560"/>
        <w:gridCol w:w="620"/>
        <w:gridCol w:w="1580"/>
        <w:gridCol w:w="2200"/>
        <w:gridCol w:w="1700"/>
        <w:gridCol w:w="1140"/>
        <w:gridCol w:w="1020"/>
        <w:gridCol w:w="660"/>
      </w:tblGrid>
      <w:tr w:rsidR="00F648D0">
        <w:trPr>
          <w:trHeight w:hRule="exact" w:val="362"/>
        </w:trPr>
        <w:tc>
          <w:tcPr>
            <w:tcW w:w="15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вся </w:t>
            </w:r>
          </w:p>
        </w:tc>
        <w:tc>
          <w:tcPr>
            <w:tcW w:w="15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современная </w:t>
            </w:r>
          </w:p>
        </w:tc>
        <w:tc>
          <w:tcPr>
            <w:tcW w:w="220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профессиональная 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деятельность, 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включая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ручной 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ind w:left="12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труд,</w:t>
            </w:r>
          </w:p>
        </w:tc>
      </w:tr>
    </w:tbl>
    <w:p w:rsidR="00F648D0" w:rsidRPr="00E904D6" w:rsidRDefault="00B64F48">
      <w:pPr>
        <w:autoSpaceDE w:val="0"/>
        <w:autoSpaceDN w:val="0"/>
        <w:spacing w:before="34" w:after="0" w:line="271" w:lineRule="auto"/>
        <w:ind w:right="24"/>
        <w:jc w:val="both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осуществляется с применением информационных и цифровых технологий, формирование навыков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использования этих технологий при изготовлении изделий становится важной задачей в курсе технологии;</w:t>
      </w:r>
    </w:p>
    <w:p w:rsidR="00F648D0" w:rsidRPr="00E904D6" w:rsidRDefault="00B64F48">
      <w:pPr>
        <w:autoSpaceDE w:val="0"/>
        <w:autoSpaceDN w:val="0"/>
        <w:spacing w:before="310" w:after="0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иально новых технологий —информационно-когнитивных, нацеленных на освоение учащимися знаний, на развитии умения учиться.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</w:p>
    <w:p w:rsidR="00F648D0" w:rsidRPr="00E904D6" w:rsidRDefault="00B64F48">
      <w:pPr>
        <w:autoSpaceDE w:val="0"/>
        <w:autoSpaceDN w:val="0"/>
        <w:spacing w:before="310" w:after="0" w:line="278" w:lineRule="auto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Основной методический принцип современного курса «Технология»: освоение сущности и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структуры технологии идёт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когнитивно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-продуктивного уровня освоения технологий.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Современный курс технологии построен по модульному прин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ципу.</w:t>
      </w:r>
    </w:p>
    <w:p w:rsidR="00F648D0" w:rsidRPr="00E904D6" w:rsidRDefault="00B64F48">
      <w:pPr>
        <w:autoSpaceDE w:val="0"/>
        <w:autoSpaceDN w:val="0"/>
        <w:spacing w:before="310" w:after="0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го курса технологии.</w:t>
      </w:r>
    </w:p>
    <w:p w:rsidR="00F648D0" w:rsidRPr="00E904D6" w:rsidRDefault="00B64F48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«Производство и технология»</w:t>
      </w:r>
    </w:p>
    <w:p w:rsidR="00F648D0" w:rsidRPr="00E904D6" w:rsidRDefault="00B64F48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Технология» с 5 по 9 класс. Содержание модуля построено по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98" w:right="654" w:bottom="416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66" w:line="220" w:lineRule="exact"/>
        <w:rPr>
          <w:lang w:val="ru-RU"/>
        </w:rPr>
      </w:pPr>
    </w:p>
    <w:p w:rsidR="00F648D0" w:rsidRPr="00E904D6" w:rsidRDefault="00B64F48">
      <w:pPr>
        <w:autoSpaceDE w:val="0"/>
        <w:autoSpaceDN w:val="0"/>
        <w:spacing w:after="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«восходящему» принципу: от умений реализации имеющихся технологий к их оценке и совершенствованию, а от них — к знаниям и умениям, позволяющим создавать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F648D0" w:rsidRPr="00E904D6" w:rsidRDefault="00B64F48">
      <w:pPr>
        <w:autoSpaceDE w:val="0"/>
        <w:autoSpaceDN w:val="0"/>
        <w:spacing w:before="310" w:after="0" w:line="281" w:lineRule="auto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Особенностью современной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техносферы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является распространение технологического подхода на когнитивную область. Объекто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иональной сфере технологий 4-й промышленной революции.</w:t>
      </w:r>
    </w:p>
    <w:p w:rsidR="00F648D0" w:rsidRPr="00E904D6" w:rsidRDefault="00B64F48">
      <w:pPr>
        <w:autoSpaceDE w:val="0"/>
        <w:autoSpaceDN w:val="0"/>
        <w:spacing w:before="672" w:after="25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«Технологии обработки материалов и пищевых продуктов»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420"/>
        <w:gridCol w:w="1020"/>
        <w:gridCol w:w="980"/>
        <w:gridCol w:w="480"/>
        <w:gridCol w:w="1480"/>
        <w:gridCol w:w="1240"/>
        <w:gridCol w:w="1160"/>
        <w:gridCol w:w="1420"/>
        <w:gridCol w:w="940"/>
        <w:gridCol w:w="1320"/>
      </w:tblGrid>
      <w:tr w:rsidR="00F648D0">
        <w:trPr>
          <w:trHeight w:hRule="exact" w:val="362"/>
        </w:trPr>
        <w:tc>
          <w:tcPr>
            <w:tcW w:w="42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данном 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модуле 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конкретных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примерах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показана </w:t>
            </w:r>
          </w:p>
        </w:tc>
        <w:tc>
          <w:tcPr>
            <w:tcW w:w="142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реализация 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общих 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ind w:left="10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положений,</w:t>
            </w:r>
          </w:p>
        </w:tc>
      </w:tr>
    </w:tbl>
    <w:p w:rsidR="00F648D0" w:rsidRPr="00E904D6" w:rsidRDefault="00B64F48">
      <w:pPr>
        <w:autoSpaceDE w:val="0"/>
        <w:autoSpaceDN w:val="0"/>
        <w:spacing w:before="34" w:after="0" w:line="281" w:lineRule="auto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F648D0" w:rsidRPr="00E904D6" w:rsidRDefault="00B64F48">
      <w:pPr>
        <w:autoSpaceDE w:val="0"/>
        <w:autoSpaceDN w:val="0"/>
        <w:spacing w:before="670" w:after="25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Модуль «Растениеводство»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080"/>
        <w:gridCol w:w="1280"/>
        <w:gridCol w:w="1340"/>
        <w:gridCol w:w="460"/>
        <w:gridCol w:w="1880"/>
        <w:gridCol w:w="480"/>
        <w:gridCol w:w="1860"/>
        <w:gridCol w:w="1780"/>
        <w:gridCol w:w="300"/>
      </w:tblGrid>
      <w:tr w:rsidR="00F648D0">
        <w:trPr>
          <w:trHeight w:hRule="exact" w:val="360"/>
        </w:trPr>
        <w:tc>
          <w:tcPr>
            <w:tcW w:w="10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знакомит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учащихся </w:t>
            </w:r>
          </w:p>
        </w:tc>
        <w:tc>
          <w:tcPr>
            <w:tcW w:w="4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 </w:t>
            </w:r>
          </w:p>
        </w:tc>
        <w:tc>
          <w:tcPr>
            <w:tcW w:w="18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классическими 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современными </w:t>
            </w:r>
          </w:p>
        </w:tc>
        <w:tc>
          <w:tcPr>
            <w:tcW w:w="17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технологиями </w:t>
            </w:r>
          </w:p>
        </w:tc>
        <w:tc>
          <w:tcPr>
            <w:tcW w:w="30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ind w:right="24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</w:t>
            </w:r>
          </w:p>
        </w:tc>
      </w:tr>
    </w:tbl>
    <w:p w:rsidR="00F648D0" w:rsidRPr="00E904D6" w:rsidRDefault="00B64F48">
      <w:pPr>
        <w:autoSpaceDE w:val="0"/>
        <w:autoSpaceDN w:val="0"/>
        <w:spacing w:before="36" w:after="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«ТЕХНОЛОГИЯ» В УЧЕБНОМ ПЛАНЕ</w:t>
      </w:r>
    </w:p>
    <w:p w:rsidR="00F648D0" w:rsidRPr="00E904D6" w:rsidRDefault="00B64F48">
      <w:pPr>
        <w:autoSpaceDE w:val="0"/>
        <w:autoSpaceDN w:val="0"/>
        <w:spacing w:before="168" w:after="0" w:line="262" w:lineRule="auto"/>
        <w:ind w:right="288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"Технология" изучается в 5 классе два часа в неделе, общий объем составляет 68 часов.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86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78" w:line="220" w:lineRule="exact"/>
        <w:rPr>
          <w:lang w:val="ru-RU"/>
        </w:rPr>
      </w:pPr>
    </w:p>
    <w:p w:rsidR="00F648D0" w:rsidRPr="00E904D6" w:rsidRDefault="00B64F48">
      <w:pPr>
        <w:autoSpaceDE w:val="0"/>
        <w:autoSpaceDN w:val="0"/>
        <w:spacing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F648D0" w:rsidRPr="00E904D6" w:rsidRDefault="00B64F48">
      <w:pPr>
        <w:autoSpaceDE w:val="0"/>
        <w:autoSpaceDN w:val="0"/>
        <w:spacing w:before="754" w:after="0" w:line="367" w:lineRule="auto"/>
        <w:ind w:left="180" w:right="4608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«Производство и </w:t>
      </w:r>
      <w:proofErr w:type="gramStart"/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</w:t>
      </w:r>
      <w:proofErr w:type="gramEnd"/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Преобразовательная деятельность </w:t>
      </w: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человека.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F648D0" w:rsidRPr="00E904D6" w:rsidRDefault="00B64F48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Простейшие машины и механизмы.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Двигатели машин. Виды двигателей. Передаточные механизмы. Виды и характеристики передаточных механизмов.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ели.</w:t>
      </w:r>
    </w:p>
    <w:p w:rsidR="00F648D0" w:rsidRPr="00E904D6" w:rsidRDefault="00B64F48">
      <w:pPr>
        <w:autoSpaceDE w:val="0"/>
        <w:autoSpaceDN w:val="0"/>
        <w:spacing w:before="670" w:after="0" w:line="367" w:lineRule="auto"/>
        <w:ind w:left="180" w:right="288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proofErr w:type="gramStart"/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продуктов»Раздел</w:t>
      </w:r>
      <w:proofErr w:type="spellEnd"/>
      <w:proofErr w:type="gramEnd"/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. Структура технологии: от материала к изделию.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341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элементы структуры технологии: действия, операции, этапы. Технологическая карта. </w:t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Проектирование, моделирование, конструирование — основные составляющие технологии. Технологии и алгоритмы.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Материалы и их свойства.</w:t>
      </w:r>
    </w:p>
    <w:p w:rsidR="00F648D0" w:rsidRPr="00E904D6" w:rsidRDefault="00B64F48">
      <w:pPr>
        <w:autoSpaceDE w:val="0"/>
        <w:autoSpaceDN w:val="0"/>
        <w:spacing w:before="310" w:after="0" w:line="271" w:lineRule="auto"/>
        <w:ind w:right="72" w:firstLine="180"/>
        <w:jc w:val="both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Сырьё и материалы как основы производства. Натуральное, искусственное, синтетическое сырьё и материалы. Конструкцион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ные материалы. Физические и технологические свойства конструкционных материалов.</w:t>
      </w:r>
    </w:p>
    <w:p w:rsidR="00F648D0" w:rsidRPr="00E904D6" w:rsidRDefault="00B64F48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Бумага и её свойства. Различные изделия из бумаги. Потребность человека в бумаге.</w:t>
      </w:r>
    </w:p>
    <w:p w:rsidR="00F648D0" w:rsidRPr="00E904D6" w:rsidRDefault="00B64F48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Ткань и её свойства. Изделия из ткани. Виды тканей.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Древесина и её свойства. Древесные матер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иалы и их применение. Изделия из древесины. Потребность человечества в древесине. Сохранение лесов.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Металлы и их свойства. Металлические части машин и механизмов. Тонколистовая сталь и проволока.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 (пластмассы) и их свойства. Работа с пла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стмассами.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Наноструктуры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использование в различных технологиях. Природные и синтетические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наноструктуры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Композиты и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нанокомпозиты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, их применение. Умные материалы и их применение. Аллотропные соединения углерода.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72" w:line="220" w:lineRule="exact"/>
        <w:rPr>
          <w:lang w:val="ru-RU"/>
        </w:rPr>
      </w:pPr>
    </w:p>
    <w:p w:rsidR="00F648D0" w:rsidRPr="00E904D6" w:rsidRDefault="00B64F48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Основные ручные инструменты.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Компьютерные инструменты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Раздел. Трудовые действия как основные слагаемые технологии.</w:t>
      </w:r>
    </w:p>
    <w:p w:rsidR="00F648D0" w:rsidRPr="00E904D6" w:rsidRDefault="00B64F48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Измерение и счёт как универсальные трудовые действия. Точность и погрешность измерений. Действия при работе с бумагой. Действия при работе с тканью. Действия при работе с древесиной. Действия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при работе с тонколистовым металлом. Приготовление пищи.</w:t>
      </w:r>
    </w:p>
    <w:p w:rsidR="00F648D0" w:rsidRPr="00E904D6" w:rsidRDefault="00B64F48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Общность и различие действий с различными материалами и пищевыми продуктами.</w:t>
      </w:r>
    </w:p>
    <w:p w:rsidR="00F648D0" w:rsidRPr="00E904D6" w:rsidRDefault="00B64F48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F648D0" w:rsidRPr="00E904D6" w:rsidRDefault="00B64F48">
      <w:pPr>
        <w:autoSpaceDE w:val="0"/>
        <w:autoSpaceDN w:val="0"/>
        <w:spacing w:before="670" w:after="0" w:line="367" w:lineRule="auto"/>
        <w:ind w:left="180" w:right="1872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</w:t>
      </w:r>
      <w:proofErr w:type="gramStart"/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Растениеводство»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</w:t>
      </w:r>
      <w:proofErr w:type="gramEnd"/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. Элементы технологий выращивания сельскохозяйственных культур.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Земледе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Почвы, виды почв. Плодородие почв. </w:t>
      </w:r>
    </w:p>
    <w:p w:rsidR="00F648D0" w:rsidRPr="00E904D6" w:rsidRDefault="00B64F48">
      <w:pPr>
        <w:autoSpaceDE w:val="0"/>
        <w:autoSpaceDN w:val="0"/>
        <w:spacing w:before="310" w:after="0" w:line="367" w:lineRule="auto"/>
        <w:ind w:left="180" w:right="576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Инструменты обработки почвы: ручные и механизированные. Сельскохозяйственная техника. Культурные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растения и их классификация.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Выращивание растений на школьном/приусадебном участке.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Полезные для человека дикорастущие растения и их классификация. 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Сбор, заготовка и хранение полезных для человека дикорастущих растений и их плодов. Сбор и заготовка гриб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ов. Соблюдение правил безопасности.</w:t>
      </w:r>
    </w:p>
    <w:p w:rsidR="00F648D0" w:rsidRPr="00E904D6" w:rsidRDefault="00B64F48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Сохранение природной среды.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92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78" w:line="220" w:lineRule="exact"/>
        <w:rPr>
          <w:lang w:val="ru-RU"/>
        </w:rPr>
      </w:pPr>
    </w:p>
    <w:p w:rsidR="00F648D0" w:rsidRPr="00E904D6" w:rsidRDefault="00B64F48">
      <w:pPr>
        <w:autoSpaceDE w:val="0"/>
        <w:autoSpaceDN w:val="0"/>
        <w:spacing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F648D0" w:rsidRPr="00E904D6" w:rsidRDefault="00B64F48">
      <w:pPr>
        <w:autoSpaceDE w:val="0"/>
        <w:autoSpaceDN w:val="0"/>
        <w:spacing w:before="346" w:after="0" w:line="434" w:lineRule="auto"/>
        <w:ind w:left="180" w:right="864" w:hanging="18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Патриотическое воспитание: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36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Гражданское и духовно-нравственное воспитание: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осознание важности морально-этических принципов в деятельности, связ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анной с реализацией технологий;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F648D0" w:rsidRPr="00E904D6" w:rsidRDefault="00B64F48">
      <w:pPr>
        <w:autoSpaceDE w:val="0"/>
        <w:autoSpaceDN w:val="0"/>
        <w:spacing w:before="310" w:after="0" w:line="410" w:lineRule="auto"/>
        <w:ind w:left="180" w:right="2592"/>
        <w:rPr>
          <w:lang w:val="ru-RU"/>
        </w:rPr>
      </w:pP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Эстетическое воспитание: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эстетических качеств предметов труда;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умен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ие создавать эстетически значимые изделия из различных материалов.</w:t>
      </w:r>
    </w:p>
    <w:p w:rsidR="00F648D0" w:rsidRPr="00E904D6" w:rsidRDefault="00B64F48">
      <w:pPr>
        <w:autoSpaceDE w:val="0"/>
        <w:autoSpaceDN w:val="0"/>
        <w:spacing w:before="310" w:after="0" w:line="410" w:lineRule="auto"/>
        <w:ind w:left="180" w:right="288"/>
        <w:rPr>
          <w:lang w:val="ru-RU"/>
        </w:rPr>
      </w:pP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Ценности научного познания и практической деятельности: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науки как фундамента технологий;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развитие интереса к исследовательской деятельности, реализации на практике дост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ижений науки.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38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Формирование культуры здоровья и эмоционального благополучия: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информационные угрозы и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осуществ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лять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защиту личности от этих угроз.</w:t>
      </w:r>
    </w:p>
    <w:p w:rsidR="00F648D0" w:rsidRPr="00E904D6" w:rsidRDefault="00B64F48">
      <w:pPr>
        <w:autoSpaceDE w:val="0"/>
        <w:autoSpaceDN w:val="0"/>
        <w:spacing w:before="310" w:after="0" w:line="410" w:lineRule="auto"/>
        <w:ind w:left="180" w:right="1440"/>
        <w:rPr>
          <w:lang w:val="ru-RU"/>
        </w:rPr>
      </w:pP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Трудовое воспитание: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38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Экологическое воспитание: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воспитание бережного отнош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ения к окружающей среде, понимание необходимости соблюдения баланса между природой и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техносферой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осознание пределов преобразовательной деятельности человека.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98" w:right="646" w:bottom="33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78" w:line="220" w:lineRule="exact"/>
        <w:rPr>
          <w:lang w:val="ru-RU"/>
        </w:rPr>
      </w:pPr>
    </w:p>
    <w:p w:rsidR="00F648D0" w:rsidRPr="00E904D6" w:rsidRDefault="00B64F48">
      <w:pPr>
        <w:tabs>
          <w:tab w:val="left" w:pos="180"/>
        </w:tabs>
        <w:autoSpaceDE w:val="0"/>
        <w:autoSpaceDN w:val="0"/>
        <w:spacing w:after="0" w:line="42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действия: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природных и рукотворных объектов;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устанавливать существенный признак классификации, основание для обобщения и сравнения;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техносфере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самосто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ятельно выбирать способ решения поставленной задачи, используя для этого необходимые материалы, инструменты и технологии.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43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формировать запросы к информа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ционной системе с целью получения необходимой информации; </w:t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полноту, достоверность и актуальность полученной информации;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опытным путём изучать свойства различных материалов;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овладевать навыками измерения величин с помощью измерительных инструм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ентов, оценивать погрешность измерения, уметь осуществлять арифметические действия с приближёнными величинами;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и оценивать модели объектов, явлений и процессов;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уметь создавать, применять и преобразовывать знаки и символы, модели и схемы для ре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шения учебных и познавательных задач;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оценивать правильность выполнения учебной задачи, собственные возможности её решения; </w:t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F648D0" w:rsidRPr="00E904D6" w:rsidRDefault="00B64F48">
      <w:pPr>
        <w:autoSpaceDE w:val="0"/>
        <w:autoSpaceDN w:val="0"/>
        <w:spacing w:before="310" w:after="0" w:line="446" w:lineRule="auto"/>
        <w:ind w:left="180" w:right="1584"/>
        <w:rPr>
          <w:lang w:val="ru-RU"/>
        </w:rPr>
      </w:pP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выбират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ь форму представления информации в зависимости от поставленной задачи; понимать различие между данными, информацией и знаниями;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начальными навыками работы с «большими данными»;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технологией трансформации данных в информацию, информации в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знания.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98" w:right="650" w:bottom="6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78" w:line="220" w:lineRule="exact"/>
        <w:rPr>
          <w:lang w:val="ru-RU"/>
        </w:rPr>
      </w:pPr>
    </w:p>
    <w:p w:rsidR="00F648D0" w:rsidRPr="00E904D6" w:rsidRDefault="00B64F48">
      <w:pPr>
        <w:tabs>
          <w:tab w:val="left" w:pos="180"/>
        </w:tabs>
        <w:autoSpaceDE w:val="0"/>
        <w:autoSpaceDN w:val="0"/>
        <w:spacing w:after="0" w:line="379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Самоорганизация: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уметь самостоятельно планировать пути достижения целей, в том числе альтернативные, осознанно выби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рать наиболее эффективные способы решения учебных и познавательных задач;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нных условий и требований, корректировать свои действия в соответствии с изменяющейся ситуацией;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403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Самоконтроль (рефлексия):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объяснять п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ричины достижения (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преобразовательной деятельности; </w:t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необходимые коррективы в деятельность по решению задачи или по осуществлению проекта;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оценивать соответствие результата цели и условиям и при необходимости корректиров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ать цель и процесс её достижения.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341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Принятие себя и других: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648D0" w:rsidRPr="00E904D6" w:rsidRDefault="00B64F48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Овладение универсальными коммуникативными действиями.</w:t>
      </w:r>
    </w:p>
    <w:p w:rsidR="00F648D0" w:rsidRPr="00E904D6" w:rsidRDefault="00B64F48">
      <w:pPr>
        <w:autoSpaceDE w:val="0"/>
        <w:autoSpaceDN w:val="0"/>
        <w:spacing w:before="310" w:after="0" w:line="446" w:lineRule="auto"/>
        <w:ind w:left="180" w:right="1008"/>
        <w:rPr>
          <w:lang w:val="ru-RU"/>
        </w:rPr>
      </w:pP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Общение: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 ходе обс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уждения учебного материала, планирования и осуществления учебного проекта; в рамках публичного представления результатов проектной деятельности;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совместного решения задачи с использованием облачных сервисов;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 ходе общения с представителями других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культур, в частности в социальных сетях.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310" w:after="0" w:line="406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работы при реализации учебного проекта; </w:t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необходимость выработки знаково-символических средств как необходимого условия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успешной проектной деятельности;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уметь адекватно интерпретировать высказывания собеседника — участника совместной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98" w:right="676" w:bottom="416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66" w:line="220" w:lineRule="exact"/>
        <w:rPr>
          <w:lang w:val="ru-RU"/>
        </w:rPr>
      </w:pPr>
    </w:p>
    <w:p w:rsidR="00F648D0" w:rsidRPr="00E904D6" w:rsidRDefault="00B64F48">
      <w:pPr>
        <w:autoSpaceDE w:val="0"/>
        <w:autoSpaceDN w:val="0"/>
        <w:spacing w:after="0" w:line="410" w:lineRule="auto"/>
        <w:ind w:left="180" w:right="1296" w:hanging="180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владеть навыками отстаивания своей точки зрения, ис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пользуя при этом законы логики; уметь распознавать некорректную аргументацию.</w:t>
      </w:r>
    </w:p>
    <w:p w:rsidR="00F648D0" w:rsidRPr="00E904D6" w:rsidRDefault="00B64F48">
      <w:pPr>
        <w:autoSpaceDE w:val="0"/>
        <w:autoSpaceDN w:val="0"/>
        <w:spacing w:before="310" w:after="0" w:line="367" w:lineRule="auto"/>
        <w:ind w:left="180" w:right="7056" w:hanging="18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ИНВАРИАНТНЫЕ МОДУЛИ</w:t>
      </w:r>
    </w:p>
    <w:p w:rsidR="00F648D0" w:rsidRPr="00E904D6" w:rsidRDefault="00B64F48">
      <w:pPr>
        <w:tabs>
          <w:tab w:val="left" w:pos="180"/>
        </w:tabs>
        <w:autoSpaceDE w:val="0"/>
        <w:autoSpaceDN w:val="0"/>
        <w:spacing w:before="672" w:after="0" w:line="442" w:lineRule="auto"/>
        <w:rPr>
          <w:lang w:val="ru-RU"/>
        </w:rPr>
      </w:pP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«Производство и технология»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техники и технологий для прогрессивного развития общества;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роль техники и технологий в цифровом социуме;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причины и последствия развития техники и технологий;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современных технологий и определять перспективы их развития;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уметь строить учебную и практическую деятельность в соответс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твии со структурой технологии: этапами, операциями, действиями;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научиться конструировать, оценивать и использовать модели в познавательной и практической деятельности;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рабочее место в соответствии с требованиями безопасности;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соблюдать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безопасности;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материалы (древесина, металлы и сплавы, полимеры, текстиль, сельскохозяйственная продукция);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уметь создавать, применять и преобразовывать знаки и символы, модели и схемы для решения учебных и производственн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ых задач;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коллективно решать задачи с использованием облачных сервисов; </w:t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оперировать понятием «биотехнология»;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методы очистки воды, использовать фильтрование воды;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оперировать понятиями «биоэнергетика»,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биометаногенез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F648D0" w:rsidRPr="00E904D6" w:rsidRDefault="00B64F48">
      <w:pPr>
        <w:autoSpaceDE w:val="0"/>
        <w:autoSpaceDN w:val="0"/>
        <w:spacing w:before="670" w:after="0" w:line="434" w:lineRule="auto"/>
        <w:ind w:left="180" w:right="216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«Технология обработки материалов и пищевых </w:t>
      </w:r>
      <w:proofErr w:type="spellStart"/>
      <w:proofErr w:type="gramStart"/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продуктов»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</w:t>
      </w:r>
      <w:proofErr w:type="spellEnd"/>
      <w:proofErr w:type="gram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познавательную и преобразовательную деятельность человека; соблюдать правила безопасности;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организовывать рабочее место в соответствии с требованиями безопаснос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ти;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8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78" w:line="220" w:lineRule="exact"/>
        <w:rPr>
          <w:lang w:val="ru-RU"/>
        </w:rPr>
      </w:pP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2160"/>
        <w:gridCol w:w="420"/>
        <w:gridCol w:w="1940"/>
        <w:gridCol w:w="1720"/>
        <w:gridCol w:w="1960"/>
        <w:gridCol w:w="420"/>
        <w:gridCol w:w="1860"/>
      </w:tblGrid>
      <w:tr w:rsidR="00F648D0">
        <w:trPr>
          <w:trHeight w:hRule="exact" w:val="302"/>
        </w:trPr>
        <w:tc>
          <w:tcPr>
            <w:tcW w:w="21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94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характеризовать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инструменты, </w:t>
            </w:r>
          </w:p>
        </w:tc>
        <w:tc>
          <w:tcPr>
            <w:tcW w:w="19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приспособления </w:t>
            </w:r>
          </w:p>
        </w:tc>
        <w:tc>
          <w:tcPr>
            <w:tcW w:w="42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8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after="0" w:line="230" w:lineRule="auto"/>
              <w:ind w:left="1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технологическое</w:t>
            </w:r>
          </w:p>
        </w:tc>
      </w:tr>
    </w:tbl>
    <w:p w:rsidR="00F648D0" w:rsidRPr="00E904D6" w:rsidRDefault="00B64F48">
      <w:pPr>
        <w:tabs>
          <w:tab w:val="left" w:pos="180"/>
        </w:tabs>
        <w:autoSpaceDE w:val="0"/>
        <w:autoSpaceDN w:val="0"/>
        <w:spacing w:before="34" w:after="0" w:line="439" w:lineRule="auto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оборудование;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 использовать знания, полученные при изучении других учебных предметов, и сформированные универсальные учебные действия;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инструменты, приспособления и технологическое оборудование;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выполнять технологические операции с использованием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ручных инструментов, приспособлений, технологического оборудования;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инструменты при изготовлении предметов из различных материалов;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технологические операции ручной обработки конструк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ционных материалов; </w:t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ручные технологии обработки конструкционных материалов;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хранить пищевые продукты;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механическую и тепловую обработку пищевых продуктов, сохраняя их пищевую ценность;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продукты, инструменты 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и оборудование для приготовления блюда;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доступными средствами контроль качества блюда;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проектировать интерьер помещения с использованием программных сервисов;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составлять последовательность выполнения технологических операций для изготовл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ения швейных изделий;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чертежи простых швейных изделий;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материалы, инструменты и оборудование для выполнения швейных работ;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художественное оформление швейных изделий;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свойства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наноструктур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приводить примеры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нан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оструктур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, их использования в технологиях;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познакомиться с физическими основы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нанотехнологий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использованием для конструирования новых материалов.</w:t>
      </w:r>
    </w:p>
    <w:p w:rsidR="00F648D0" w:rsidRPr="00E904D6" w:rsidRDefault="00B64F48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ВАРИАТИВНЫЙ МОДУЛЬ</w:t>
      </w:r>
    </w:p>
    <w:p w:rsidR="00F648D0" w:rsidRPr="00E904D6" w:rsidRDefault="00B64F48">
      <w:pPr>
        <w:autoSpaceDE w:val="0"/>
        <w:autoSpaceDN w:val="0"/>
        <w:spacing w:before="670" w:after="0" w:line="367" w:lineRule="auto"/>
        <w:ind w:left="180" w:right="6912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</w:t>
      </w:r>
      <w:proofErr w:type="gramStart"/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Растениеводство»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соблюдать</w:t>
      </w:r>
      <w:proofErr w:type="gram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безопасности;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98" w:right="634" w:bottom="402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78" w:line="220" w:lineRule="exact"/>
        <w:rPr>
          <w:lang w:val="ru-RU"/>
        </w:rPr>
      </w:pPr>
    </w:p>
    <w:p w:rsidR="00F648D0" w:rsidRPr="00E904D6" w:rsidRDefault="00B64F48">
      <w:pPr>
        <w:autoSpaceDE w:val="0"/>
        <w:autoSpaceDN w:val="0"/>
        <w:spacing w:after="250" w:line="367" w:lineRule="auto"/>
        <w:ind w:left="180" w:right="2448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организовывать рабочее место в соответствии с требованиями безопасности; характеризовать основные направления растениеводства;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380"/>
        <w:gridCol w:w="1200"/>
        <w:gridCol w:w="2140"/>
        <w:gridCol w:w="880"/>
        <w:gridCol w:w="1480"/>
        <w:gridCol w:w="1340"/>
        <w:gridCol w:w="2060"/>
      </w:tblGrid>
      <w:tr w:rsidR="00F648D0">
        <w:trPr>
          <w:trHeight w:hRule="exact" w:val="362"/>
        </w:trPr>
        <w:tc>
          <w:tcPr>
            <w:tcW w:w="13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описывать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полный </w:t>
            </w:r>
          </w:p>
        </w:tc>
        <w:tc>
          <w:tcPr>
            <w:tcW w:w="214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технологический 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цикл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получения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наиболее </w:t>
            </w:r>
          </w:p>
        </w:tc>
        <w:tc>
          <w:tcPr>
            <w:tcW w:w="2060" w:type="dxa"/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60" w:after="0" w:line="230" w:lineRule="auto"/>
              <w:ind w:left="1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распространённой</w:t>
            </w:r>
          </w:p>
        </w:tc>
      </w:tr>
    </w:tbl>
    <w:p w:rsidR="00F648D0" w:rsidRPr="00E904D6" w:rsidRDefault="00B64F48">
      <w:pPr>
        <w:tabs>
          <w:tab w:val="left" w:pos="180"/>
        </w:tabs>
        <w:autoSpaceDE w:val="0"/>
        <w:autoSpaceDN w:val="0"/>
        <w:spacing w:before="34" w:after="0" w:line="456" w:lineRule="auto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растениеводческой продукции своего региона;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виды и свойства почв данного региона;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назвать ручные и механизированные инструменты обработки почвы;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культурные растения по различным основаниям;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полезные дикорастущие растения и знать их свойства;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назвать опасные для человека дикорастущие растения;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полезные для человека грибы;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называть опасные для человека грибы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методами сбора, переработки и хранения полезных дикорастущих растений и их плодов; </w:t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методами сбора, переработки и хранения полезных для человека грибов;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основные направления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цифровизации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и роботизации в растениеводстве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получить возможность научиться использовать цифровые устройства и программные сервисы в технологии растениеводства; </w:t>
      </w:r>
      <w:r w:rsidRPr="00E904D6">
        <w:rPr>
          <w:lang w:val="ru-RU"/>
        </w:rPr>
        <w:br/>
      </w:r>
      <w:r w:rsidRPr="00E904D6">
        <w:rPr>
          <w:lang w:val="ru-RU"/>
        </w:rPr>
        <w:tab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мир профессий, связанных с растениеводством, их востребованность на рынке труда.</w:t>
      </w:r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64" w:line="220" w:lineRule="exact"/>
        <w:rPr>
          <w:lang w:val="ru-RU"/>
        </w:rPr>
      </w:pPr>
    </w:p>
    <w:p w:rsidR="00F648D0" w:rsidRDefault="00B64F48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958"/>
        <w:gridCol w:w="528"/>
        <w:gridCol w:w="1104"/>
        <w:gridCol w:w="1140"/>
        <w:gridCol w:w="866"/>
        <w:gridCol w:w="6904"/>
        <w:gridCol w:w="1080"/>
        <w:gridCol w:w="1526"/>
      </w:tblGrid>
      <w:tr w:rsidR="00F648D0" w:rsidRPr="00E904D6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№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п/п</w:t>
            </w:r>
          </w:p>
        </w:tc>
        <w:tc>
          <w:tcPr>
            <w:tcW w:w="1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Количество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ind w:left="74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 xml:space="preserve">Дата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изучения</w:t>
            </w:r>
          </w:p>
        </w:tc>
        <w:tc>
          <w:tcPr>
            <w:tcW w:w="6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 xml:space="preserve">Виды,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 xml:space="preserve">формы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контроля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 xml:space="preserve">Электронные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 xml:space="preserve">(цифровые)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образовательные ресурсы</w:t>
            </w:r>
          </w:p>
        </w:tc>
      </w:tr>
      <w:tr w:rsidR="00F648D0" w:rsidRPr="00E904D6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0" w:rsidRPr="00E904D6" w:rsidRDefault="00F648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0" w:rsidRPr="00E904D6" w:rsidRDefault="00F648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0" w:rsidRPr="00E904D6" w:rsidRDefault="00F648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0" w:rsidRPr="00E904D6" w:rsidRDefault="00F648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0" w:rsidRPr="00E904D6" w:rsidRDefault="00F648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0" w:rsidRPr="00E904D6" w:rsidRDefault="00F648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48D0" w:rsidRPr="00E904D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Модуль 1.</w:t>
            </w: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</w:rPr>
              <w:t xml:space="preserve"> Производство и технология</w:t>
            </w:r>
          </w:p>
        </w:tc>
      </w:tr>
      <w:tr w:rsidR="00F648D0" w:rsidRPr="00E904D6">
        <w:trPr>
          <w:trHeight w:hRule="exact" w:val="92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1.1.</w:t>
            </w:r>
          </w:p>
        </w:tc>
        <w:tc>
          <w:tcPr>
            <w:tcW w:w="19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Преобразовательная деятельность человека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10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4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07.09.2022 05.10.2022</w:t>
            </w:r>
          </w:p>
        </w:tc>
        <w:tc>
          <w:tcPr>
            <w:tcW w:w="69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характеризовать познавательную и преобразовательную </w:t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деятельность человека;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Практическая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работа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15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50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rech.edu.ru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uchi.ru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РЭШ</w:t>
            </w:r>
          </w:p>
        </w:tc>
      </w:tr>
      <w:tr w:rsidR="00F648D0" w:rsidRPr="00E904D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1.2.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Простейшие машины и механизмы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11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11.10.2022 22.11.2022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называть способы передачи движения с заданными усилиями и скоростями;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Практическая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работа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50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rech.edu.ru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uchi.ru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РЭШ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infourok.ru</w:t>
            </w:r>
          </w:p>
        </w:tc>
      </w:tr>
      <w:tr w:rsidR="00F648D0" w:rsidRPr="00E904D6">
        <w:trPr>
          <w:trHeight w:hRule="exact" w:val="348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21</w:t>
            </w:r>
          </w:p>
        </w:tc>
        <w:tc>
          <w:tcPr>
            <w:tcW w:w="12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F648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48D0" w:rsidRPr="00E904D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Модуль 2.</w:t>
            </w: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 xml:space="preserve"> Технологии обработки материалов и пищевых продуктов</w:t>
            </w:r>
          </w:p>
        </w:tc>
      </w:tr>
      <w:tr w:rsidR="00F648D0" w:rsidRPr="00E904D6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2.1.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Структура технологии: от материала к изделию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26.11.2022 17.12.2022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50" w:lineRule="auto"/>
              <w:ind w:left="72" w:right="18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называть основные элементы технологической цепочки; </w:t>
            </w:r>
            <w:r w:rsidRPr="00E904D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называть основные виды деятельности в процессе создания технологии; объяснять назначение технологии; </w:t>
            </w:r>
            <w:r w:rsidRPr="00E904D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читать (изображать) графическую структуру технологической цепочки;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Практическая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работ</w:t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а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7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rech.edu.ru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uchi.ru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РЭШ</w:t>
            </w:r>
          </w:p>
        </w:tc>
      </w:tr>
      <w:tr w:rsidR="00F648D0" w:rsidRPr="00E904D6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2.2.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Материалы и изделия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20.12.2022 24.01.2023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54" w:lineRule="auto"/>
              <w:ind w:left="72" w:right="216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называть основные свойства бумаги и области её использования; называть основные свойства ткани и области её использования; </w:t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называть основные свойства древесины и области её использования; называть основные свойства металлов и области их использования; называть металлические детали машин и механизмов; </w:t>
            </w:r>
            <w:r w:rsidRPr="00E904D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сравнивать свойства бумаги, ткани, дерева, металла; </w:t>
            </w:r>
            <w:r w:rsidRPr="00E904D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предлагать возможные сп</w:t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особы использования древесных отходов;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Практическая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работа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50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rech.edu.ru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uchi.ru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РЭШ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infourok.ru</w:t>
            </w:r>
          </w:p>
        </w:tc>
      </w:tr>
      <w:tr w:rsidR="00F648D0" w:rsidRPr="00E904D6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2.3.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Трудовые действия </w:t>
            </w:r>
            <w:r w:rsidRPr="00E904D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как основные слагаемые технологии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28.01.2023 18.02.2023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45" w:lineRule="auto"/>
              <w:ind w:left="72" w:right="216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Измерение и счет как универсальные трудовые действия; </w:t>
            </w:r>
            <w:r w:rsidRPr="00E904D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Точность и погрешность измерений. Действия при работе с бумагой.</w:t>
            </w:r>
          </w:p>
          <w:p w:rsidR="00F648D0" w:rsidRPr="00E904D6" w:rsidRDefault="00B64F48">
            <w:pPr>
              <w:autoSpaceDE w:val="0"/>
              <w:autoSpaceDN w:val="0"/>
              <w:spacing w:before="20" w:after="0" w:line="247" w:lineRule="auto"/>
              <w:ind w:left="72" w:right="43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Действия при работе с тканью. Действия при работе с древесиной. Действия при работе с тонколистовым </w:t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маталлом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. Приготовление пищи. Общность и развитие действий с различными материалами и пище</w:t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выми продуктами.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практическая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работа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50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rech.edu.ru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uchi.ru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РЭШ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infourok.ru</w:t>
            </w:r>
          </w:p>
        </w:tc>
      </w:tr>
      <w:tr w:rsidR="00F648D0" w:rsidRPr="00E904D6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2.4.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Основные ручные инструменты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21.02.2023 18.03.2023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называть назначение инструментов для работы с данным материалом; </w:t>
            </w:r>
            <w:r w:rsidRPr="00E904D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оценивать эффективность использования данного инструмента; </w:t>
            </w:r>
            <w:r w:rsidRPr="00E904D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выбирать инструменты, необходимые для изготовления данного изделия; </w:t>
            </w:r>
            <w:r w:rsidRPr="00E904D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создавать с помощью инструментов простейшие изделия из бумаги, ткани, древесины, железа;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Практическая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работа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50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rech.edu.ru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uchi.ru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РЭШ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infourok.ru</w:t>
            </w:r>
          </w:p>
        </w:tc>
      </w:tr>
      <w:tr w:rsidR="00F648D0" w:rsidRPr="00E904D6">
        <w:trPr>
          <w:trHeight w:hRule="exact" w:val="348"/>
        </w:trPr>
        <w:tc>
          <w:tcPr>
            <w:tcW w:w="235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30</w:t>
            </w:r>
          </w:p>
        </w:tc>
        <w:tc>
          <w:tcPr>
            <w:tcW w:w="12620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F648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48D0" w:rsidRPr="00E904D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Модуль 3.</w:t>
            </w:r>
            <w:r w:rsidRPr="00E904D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 xml:space="preserve"> Растениеводство. </w:t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Элементы технологии возделывания сельскохозяйственных культур</w:t>
            </w:r>
          </w:p>
        </w:tc>
      </w:tr>
      <w:tr w:rsidR="00F648D0" w:rsidRPr="00E904D6">
        <w:trPr>
          <w:trHeight w:hRule="exact"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3.1.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Почвы, виды почв, плодородие почв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21.03.2023 02.05.2023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Земледелие как поворотный пункт человеческой цивилизации. Земля как величайшая ценность человечества. </w:t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История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земледелия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.</w:t>
            </w:r>
          </w:p>
          <w:p w:rsidR="00F648D0" w:rsidRPr="00E904D6" w:rsidRDefault="00B64F48">
            <w:pPr>
              <w:autoSpaceDE w:val="0"/>
              <w:autoSpaceDN w:val="0"/>
              <w:spacing w:before="18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Культурные растения и их классификации.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Устный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опрос;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Практическая работа;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6" w:after="0" w:line="250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rech.edu.ru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uchi.ru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РЭШ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infourok.ru</w:t>
            </w:r>
          </w:p>
        </w:tc>
      </w:tr>
    </w:tbl>
    <w:p w:rsidR="00F648D0" w:rsidRPr="00E904D6" w:rsidRDefault="00F648D0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16"/>
          <w:szCs w:val="16"/>
        </w:rPr>
      </w:pPr>
    </w:p>
    <w:p w:rsidR="00F648D0" w:rsidRPr="00E904D6" w:rsidRDefault="00F648D0">
      <w:pPr>
        <w:rPr>
          <w:rFonts w:ascii="Times New Roman" w:hAnsi="Times New Roman" w:cs="Times New Roman"/>
          <w:sz w:val="16"/>
          <w:szCs w:val="16"/>
        </w:rPr>
        <w:sectPr w:rsidR="00F648D0" w:rsidRPr="00E904D6">
          <w:pgSz w:w="16840" w:h="11900"/>
          <w:pgMar w:top="282" w:right="640" w:bottom="47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958"/>
        <w:gridCol w:w="528"/>
        <w:gridCol w:w="1104"/>
        <w:gridCol w:w="1140"/>
        <w:gridCol w:w="866"/>
        <w:gridCol w:w="6904"/>
        <w:gridCol w:w="1080"/>
        <w:gridCol w:w="1526"/>
      </w:tblGrid>
      <w:tr w:rsidR="00F648D0" w:rsidRPr="00E904D6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3.2.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Инструменты обработки почв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06.05.2023 30.05.2023</w:t>
            </w:r>
          </w:p>
        </w:tc>
        <w:tc>
          <w:tcPr>
            <w:tcW w:w="6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Инструменты обработки почвы: ручные и механизированные. </w:t>
            </w:r>
          </w:p>
          <w:p w:rsidR="00F648D0" w:rsidRPr="00E904D6" w:rsidRDefault="00B64F48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Сельскохозяйственная техника.</w:t>
            </w:r>
          </w:p>
          <w:p w:rsidR="00F648D0" w:rsidRPr="00E904D6" w:rsidRDefault="00B64F48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Выращивание </w:t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растений на школьном/приусадебном участке.</w:t>
            </w:r>
          </w:p>
          <w:p w:rsidR="00F648D0" w:rsidRPr="00E904D6" w:rsidRDefault="00B64F48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Полезные для человека дикорастущие растения и их классификации.</w:t>
            </w:r>
          </w:p>
          <w:p w:rsidR="00F648D0" w:rsidRPr="00E904D6" w:rsidRDefault="00B64F48">
            <w:pPr>
              <w:autoSpaceDE w:val="0"/>
              <w:autoSpaceDN w:val="0"/>
              <w:spacing w:before="20" w:after="0" w:line="245" w:lineRule="auto"/>
              <w:ind w:left="72" w:right="288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Сбор, заготовка и хранение полезных для человека дикорастущих растений и их плодов. Сбор и заготовка грибов. Соблюдение правил безопасности. </w:t>
            </w:r>
          </w:p>
          <w:p w:rsidR="00F648D0" w:rsidRPr="00E904D6" w:rsidRDefault="00B64F48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Сохране</w:t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ние природной среды.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Практическая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работа</w:t>
            </w:r>
            <w:proofErr w:type="spellEnd"/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50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rech.edu.ru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uchi.ru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 xml:space="preserve">РЭШ </w:t>
            </w:r>
            <w:r w:rsidRPr="00E904D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infourok.ru</w:t>
            </w:r>
          </w:p>
        </w:tc>
      </w:tr>
      <w:tr w:rsidR="00F648D0" w:rsidRPr="00E904D6">
        <w:trPr>
          <w:trHeight w:hRule="exact" w:val="348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17</w:t>
            </w:r>
          </w:p>
        </w:tc>
        <w:tc>
          <w:tcPr>
            <w:tcW w:w="12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F648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48D0" w:rsidRPr="00E904D6">
        <w:trPr>
          <w:trHeight w:hRule="exact" w:val="522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 w:rsidRPr="00E904D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</w:rPr>
              <w:t>24</w:t>
            </w:r>
          </w:p>
        </w:tc>
        <w:tc>
          <w:tcPr>
            <w:tcW w:w="10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F648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48D0" w:rsidRPr="00E904D6" w:rsidRDefault="00F648D0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16"/>
          <w:szCs w:val="16"/>
        </w:rPr>
      </w:pPr>
    </w:p>
    <w:p w:rsidR="00F648D0" w:rsidRPr="00E904D6" w:rsidRDefault="00F648D0">
      <w:pPr>
        <w:rPr>
          <w:rFonts w:ascii="Times New Roman" w:hAnsi="Times New Roman" w:cs="Times New Roman"/>
          <w:sz w:val="16"/>
          <w:szCs w:val="16"/>
        </w:rPr>
        <w:sectPr w:rsidR="00F648D0" w:rsidRPr="00E904D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  <w:bookmarkStart w:id="0" w:name="_GoBack"/>
      <w:bookmarkEnd w:id="0"/>
    </w:p>
    <w:p w:rsidR="00F648D0" w:rsidRDefault="00F648D0">
      <w:pPr>
        <w:autoSpaceDE w:val="0"/>
        <w:autoSpaceDN w:val="0"/>
        <w:spacing w:after="78" w:line="220" w:lineRule="exact"/>
      </w:pPr>
    </w:p>
    <w:p w:rsidR="00F648D0" w:rsidRDefault="00B64F48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F648D0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F648D0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0" w:rsidRDefault="00F648D0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0" w:rsidRDefault="00F648D0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0" w:rsidRDefault="00F648D0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0" w:rsidRDefault="00F648D0"/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Вводное занятие. Меры безопасности в быту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8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Познание и преобразование внешнего мира - основные виды человеческой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Познание и преобразование внешнего мира - основные </w:t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человеческой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человек познает и преобразует мир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человек познает и преобразует мир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Алгоритмы и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первоначальные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представления о технологии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Алгоритмы и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первоначальные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представления о технологии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8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Свойства алгоритмов,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основное свойство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алгоритма, исполнители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алгоритмов (человек, робот)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Свойства алгоритмов,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основное свойство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алгоритма, исполнители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алгоритмов (человек, робот)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Свойства алгоритмов,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основное свойство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алгоритма, исполнители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алгоритмов (человек, </w:t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робот)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F648D0" w:rsidRDefault="00F648D0">
      <w:pPr>
        <w:autoSpaceDE w:val="0"/>
        <w:autoSpaceDN w:val="0"/>
        <w:spacing w:after="0" w:line="14" w:lineRule="exact"/>
      </w:pPr>
    </w:p>
    <w:p w:rsidR="00F648D0" w:rsidRDefault="00F648D0">
      <w:pPr>
        <w:sectPr w:rsidR="00F648D0">
          <w:pgSz w:w="11900" w:h="16840"/>
          <w:pgMar w:top="298" w:right="650" w:bottom="10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48D0" w:rsidRDefault="00F648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F648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 простейшими машинами и механизмами и управление машинами и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механизмами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 простейшими машинами и механизмами и управление машинами и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механизмами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Понятие обратной связи, ее механическая реализация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150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100" w:after="0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Сборка простых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механических конструкций по готовой схеме и их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модификации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22.10.2022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Знакомство с механическими передачами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Знакомство с механическими передачами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Сборка простых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механических конструкций по готовой схеме с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элементами управления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Сборка простых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механических конструкций по готовой схеме с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элементами управления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8" w:lineRule="auto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Сборка простых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механических конструкций по готовой схеме с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элементами управления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Сборка простых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механических конструкций по готовой схеме с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элементами управления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Сборка простых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механических конструкций по готовой схеме с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элементами управления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Составляющие технологии: этапы, операция действия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F648D0" w:rsidRDefault="00F648D0">
      <w:pPr>
        <w:autoSpaceDE w:val="0"/>
        <w:autoSpaceDN w:val="0"/>
        <w:spacing w:after="0" w:line="14" w:lineRule="exact"/>
      </w:pPr>
    </w:p>
    <w:p w:rsidR="00F648D0" w:rsidRDefault="00F648D0">
      <w:pPr>
        <w:sectPr w:rsidR="00F648D0">
          <w:pgSz w:w="11900" w:h="16840"/>
          <w:pgMar w:top="284" w:right="650" w:bottom="4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48D0" w:rsidRDefault="00F648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Составляющие технологии: этапы, операция действия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Понятие о технологической документации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Понятие о технологической документации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Понятие о технологической документации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виды деятельности по созданию технологии: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проектирование,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моделирование,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конструирование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виды деятельности по созданию технологии: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проектирование,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моделирование,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конструирование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Сырье и материалы, как основы производства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Натуральное, искусственное, синтетическое сырье и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Свойство бумаги и ткани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Древесина и ее свойства. Лиственные и хвойные породы древесины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Основные свойства древесины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17.01.2023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Материалы и их свойства. Черные и цветные металлы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 металлов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Пластмассы и их свойства. Различные виды пластмасс. Использование пластмасс в промышленности и в быту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F648D0" w:rsidRDefault="00F648D0">
      <w:pPr>
        <w:autoSpaceDE w:val="0"/>
        <w:autoSpaceDN w:val="0"/>
        <w:spacing w:after="0" w:line="14" w:lineRule="exact"/>
      </w:pPr>
    </w:p>
    <w:p w:rsidR="00F648D0" w:rsidRDefault="00F648D0">
      <w:pPr>
        <w:sectPr w:rsidR="00F648D0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48D0" w:rsidRDefault="00F648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и счет как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универсальные трудовые действия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Точность  и погрешность измерений.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Действия при работе с бумагой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 при работе с тканью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Действия при работе с древесиной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14.02.2023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 при работе с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тонколистовым металлом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Приготовление пищи.</w:t>
            </w:r>
          </w:p>
          <w:p w:rsidR="00F648D0" w:rsidRPr="00E904D6" w:rsidRDefault="00B64F48">
            <w:pPr>
              <w:autoSpaceDE w:val="0"/>
              <w:autoSpaceDN w:val="0"/>
              <w:spacing w:before="70" w:after="0"/>
              <w:ind w:left="72" w:right="432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Общность и различие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действий с различными </w:t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материалами и пищевыми продуктами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Инструменты работы с бумагой: ножницы, нож, клей.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Инструменты для работы с деревом.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Столярный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верстак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Инструменты для работы с металлами.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Слесарный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верстак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2174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100" w:after="0" w:line="281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ручные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инструменты. Практическая деятельность: создавать с помощью инструментов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простейшие изделия из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бумаги, ткани.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07.03.2023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ручные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инструменты. Практическая деятельность: создавать с помощью инструментов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простейшие изделия из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бумаги, ткани.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F648D0" w:rsidRDefault="00F648D0">
      <w:pPr>
        <w:autoSpaceDE w:val="0"/>
        <w:autoSpaceDN w:val="0"/>
        <w:spacing w:after="0" w:line="14" w:lineRule="exact"/>
      </w:pPr>
    </w:p>
    <w:p w:rsidR="00F648D0" w:rsidRDefault="00F648D0">
      <w:pPr>
        <w:sectPr w:rsidR="00F648D0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48D0" w:rsidRDefault="00F648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F648D0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ручные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инструменты. Практическая деятельность: создавать с помощью инструментов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простейшие изделия из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бумаги, ткани.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ручные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инструменты. Практическая деятельность: создавать с помощью инструментов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простейшие изделия из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бумаги, ткани.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ручные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инструменты. Практическая </w:t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деятельность: создавать с помощью инструментов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простейшие изделия из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бумаги, ткани.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Земледелие как поворотный пункт развития человеческой цивилизации.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Земля как величайшая ценность </w:t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человечества.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История земледелия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Почвы, виды почв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Плодородие почвы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Обработка почвы под овощные </w:t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22.04.2023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Культурные растения и их классификации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Культурные растения и их классификация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29.04.2023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F648D0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Внесение удобрений под овощные растения.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F648D0" w:rsidRDefault="00F648D0">
      <w:pPr>
        <w:autoSpaceDE w:val="0"/>
        <w:autoSpaceDN w:val="0"/>
        <w:spacing w:after="0" w:line="14" w:lineRule="exact"/>
      </w:pPr>
    </w:p>
    <w:p w:rsidR="00F648D0" w:rsidRDefault="00F648D0">
      <w:pPr>
        <w:sectPr w:rsidR="00F648D0">
          <w:pgSz w:w="11900" w:h="16840"/>
          <w:pgMar w:top="284" w:right="650" w:bottom="9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48D0" w:rsidRDefault="00F648D0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F648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сельскохозяйственных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растений от вредителей и болезней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Инструменты обработки почвы: ручные и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механизированные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Сельскохозяйственная техника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Выращивание растений на школьном/приусадебном участке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Полезные для человека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дикорастущие растения и их классификация.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Сбор, заготовка и хранение полезных для человека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дикорастущих растений и их плодов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F648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Сбор и заготовка грибов. Соблюдение правил </w:t>
            </w:r>
            <w:r w:rsidRPr="00E904D6">
              <w:rPr>
                <w:lang w:val="ru-RU"/>
              </w:rPr>
              <w:br/>
            </w: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безопасности.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648D0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Pr="00E904D6" w:rsidRDefault="00B64F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904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B64F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48D0" w:rsidRDefault="00F648D0"/>
        </w:tc>
      </w:tr>
    </w:tbl>
    <w:p w:rsidR="00F648D0" w:rsidRDefault="00F648D0">
      <w:pPr>
        <w:autoSpaceDE w:val="0"/>
        <w:autoSpaceDN w:val="0"/>
        <w:spacing w:after="0" w:line="14" w:lineRule="exact"/>
      </w:pPr>
    </w:p>
    <w:p w:rsidR="00F648D0" w:rsidRDefault="00F648D0">
      <w:pPr>
        <w:sectPr w:rsidR="00F648D0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48D0" w:rsidRDefault="00F648D0">
      <w:pPr>
        <w:autoSpaceDE w:val="0"/>
        <w:autoSpaceDN w:val="0"/>
        <w:spacing w:after="78" w:line="220" w:lineRule="exact"/>
      </w:pPr>
    </w:p>
    <w:p w:rsidR="00F648D0" w:rsidRDefault="00B64F48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F648D0" w:rsidRDefault="00B64F48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F648D0" w:rsidRPr="00E904D6" w:rsidRDefault="00B64F48">
      <w:pPr>
        <w:autoSpaceDE w:val="0"/>
        <w:autoSpaceDN w:val="0"/>
        <w:spacing w:before="166" w:after="0" w:line="288" w:lineRule="auto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Технология. 5 класс/Каза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кевич В.М., Пичугина Г.В.,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Семёнова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Г.Ю. и другие; под редакцией Казакевича В.М., Акционерное общество «Издательство «Просвещение»;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Технология. 5 класс/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Глозман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Е.С., Кожина О.А.,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Хотунцев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Ю.Л. и другие, ООО «ДРОФА»; </w:t>
      </w:r>
      <w:proofErr w:type="spellStart"/>
      <w:proofErr w:type="gram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АО«</w:t>
      </w:r>
      <w:proofErr w:type="gram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Издательство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Просвещение»;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Технолог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ия. 5 класс/Тищенко А.Т., Синица Н.В., Общество с ограниченной </w:t>
      </w:r>
      <w:proofErr w:type="spellStart"/>
      <w:proofErr w:type="gram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ответственностью«</w:t>
      </w:r>
      <w:proofErr w:type="gram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Издательский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центр ВЕНТАНА-ГРАФ»; Акционерное общество «Издательство Просвещение»; Технология. Профильный труд. Подготовка младшего обслуживающего персонала. 5 класс/Галле А.Г.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Головинская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Е.Ю., Общество с ограниченной ответственностью "Современные образовательные технологии" (ООО "СОТ");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Технология. Швейное дело (для обучающихся с интеллектуальными нарушениями). 5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класс/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Картушина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Г.Б., Мозговая Г.Г., Акционерное общество «Из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дательство «Просвещение»; Технология. Сельскохозяйственный труд (для обучающихся с интеллектуальными нарушениями). 5 класс/Ковалёва Е.А., Акционерное общество «Издательство «Просвещение»;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F648D0" w:rsidRPr="00E904D6" w:rsidRDefault="00B64F48">
      <w:pPr>
        <w:autoSpaceDE w:val="0"/>
        <w:autoSpaceDN w:val="0"/>
        <w:spacing w:before="262"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F648D0" w:rsidRPr="00E904D6" w:rsidRDefault="00B64F48">
      <w:pPr>
        <w:autoSpaceDE w:val="0"/>
        <w:autoSpaceDN w:val="0"/>
        <w:spacing w:before="166" w:after="0" w:line="262" w:lineRule="auto"/>
        <w:ind w:right="432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Н.В.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Синиц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ина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, П.С.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Самородский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 Технология. Программа 5-8 (9) классы. Москва. Издательский центр. "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Вентана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-Граф" 2015 г.</w:t>
      </w:r>
    </w:p>
    <w:p w:rsidR="00F648D0" w:rsidRPr="00E904D6" w:rsidRDefault="00B64F48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 технологии 5 класс универсальная линия Синица Н.В.,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Самородский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П.С., Симоненко В.Д. Яковенко О.В. Издательский центр "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Вентана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-Граф" 201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4 г.</w:t>
      </w:r>
    </w:p>
    <w:p w:rsidR="00F648D0" w:rsidRPr="00E904D6" w:rsidRDefault="00B64F48">
      <w:pPr>
        <w:autoSpaceDE w:val="0"/>
        <w:autoSpaceDN w:val="0"/>
        <w:spacing w:before="70" w:after="0" w:line="286" w:lineRule="auto"/>
        <w:ind w:right="864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1. Образовательный портал «Непрерывная подготовка учителя технологии»: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tehnologi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2. Сообщество взаимопомощи учителей: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Pedsovet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pedsovet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load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/212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3. Образовательный сайт «ИКТ на уроках технологии»: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ikt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45.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4. Сообщество учителей технологии: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54.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node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/87333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5. Сообщество учителей технологии «Уроки творчества: искусство и технология в школе»: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communities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aspx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cat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no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=4262&amp;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tmpl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6. Библиотека разработок по технологии: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nsportal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shkola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tekhnologiya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library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7. Сайт «Лобзик»: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lobzik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pri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ee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modules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news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8. Сайт учителя технологии Трудовик 45: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trudovik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45.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9. Сайт учителя-эксперта Технологии: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technologys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</w:p>
    <w:p w:rsidR="00F648D0" w:rsidRPr="00E904D6" w:rsidRDefault="00B64F48">
      <w:pPr>
        <w:autoSpaceDE w:val="0"/>
        <w:autoSpaceDN w:val="0"/>
        <w:spacing w:before="264"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</w:t>
      </w: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И РЕСУРСЫ СЕТИ ИНТЕРНЕТ</w:t>
      </w:r>
    </w:p>
    <w:p w:rsidR="00F648D0" w:rsidRPr="00E904D6" w:rsidRDefault="00B64F48">
      <w:pPr>
        <w:autoSpaceDE w:val="0"/>
        <w:autoSpaceDN w:val="0"/>
        <w:spacing w:before="166" w:after="0"/>
        <w:ind w:right="9360"/>
        <w:rPr>
          <w:lang w:val="ru-RU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rech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904D6">
        <w:rPr>
          <w:lang w:val="ru-RU"/>
        </w:rPr>
        <w:br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РЭШ </w:t>
      </w:r>
      <w:r w:rsidRPr="00E904D6">
        <w:rPr>
          <w:lang w:val="ru-RU"/>
        </w:rPr>
        <w:br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infourok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proofErr w:type="gramEnd"/>
    </w:p>
    <w:p w:rsidR="00F648D0" w:rsidRPr="00E904D6" w:rsidRDefault="00F648D0">
      <w:pPr>
        <w:rPr>
          <w:lang w:val="ru-RU"/>
        </w:rPr>
        <w:sectPr w:rsidR="00F648D0" w:rsidRPr="00E904D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48D0" w:rsidRPr="00E904D6" w:rsidRDefault="00F648D0">
      <w:pPr>
        <w:autoSpaceDE w:val="0"/>
        <w:autoSpaceDN w:val="0"/>
        <w:spacing w:after="78" w:line="220" w:lineRule="exact"/>
        <w:rPr>
          <w:lang w:val="ru-RU"/>
        </w:rPr>
      </w:pPr>
    </w:p>
    <w:p w:rsidR="00F648D0" w:rsidRPr="00E904D6" w:rsidRDefault="00B64F48">
      <w:pPr>
        <w:autoSpaceDE w:val="0"/>
        <w:autoSpaceDN w:val="0"/>
        <w:spacing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</w:t>
      </w: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ССА</w:t>
      </w:r>
    </w:p>
    <w:p w:rsidR="00F648D0" w:rsidRPr="00E904D6" w:rsidRDefault="00B64F48">
      <w:pPr>
        <w:autoSpaceDE w:val="0"/>
        <w:autoSpaceDN w:val="0"/>
        <w:spacing w:before="346"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F648D0" w:rsidRPr="00E904D6" w:rsidRDefault="00B64F48">
      <w:pPr>
        <w:autoSpaceDE w:val="0"/>
        <w:autoSpaceDN w:val="0"/>
        <w:spacing w:before="166"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Модели, мультимедийный проектор, компьютер.</w:t>
      </w:r>
    </w:p>
    <w:p w:rsidR="00F648D0" w:rsidRPr="00E904D6" w:rsidRDefault="00B64F48">
      <w:pPr>
        <w:autoSpaceDE w:val="0"/>
        <w:autoSpaceDN w:val="0"/>
        <w:spacing w:before="262"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F648D0" w:rsidRPr="00E904D6" w:rsidRDefault="00B64F48">
      <w:pPr>
        <w:autoSpaceDE w:val="0"/>
        <w:autoSpaceDN w:val="0"/>
        <w:spacing w:before="166" w:after="0" w:line="271" w:lineRule="auto"/>
        <w:ind w:right="576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Швейная машина, текстиль, </w:t>
      </w:r>
      <w:proofErr w:type="spellStart"/>
      <w:proofErr w:type="gram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иголки,нитки</w:t>
      </w:r>
      <w:proofErr w:type="spellEnd"/>
      <w:proofErr w:type="gram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, ножницы, посуда (чайник, кастрюля,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чашки,тарелки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, ложки, вилки, ножи, разделочные доски), индивидуал</w:t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ьный набор инструментов ученика Инструменты для работы с бумагой: ножницы, нож, клей.</w:t>
      </w:r>
    </w:p>
    <w:p w:rsidR="00F648D0" w:rsidRPr="00E904D6" w:rsidRDefault="00B64F48">
      <w:pPr>
        <w:autoSpaceDE w:val="0"/>
        <w:autoSpaceDN w:val="0"/>
        <w:spacing w:before="70" w:after="0" w:line="230" w:lineRule="auto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Инструменты для работы с тканью: ножницы, иглы, клей.</w:t>
      </w:r>
    </w:p>
    <w:p w:rsidR="00F648D0" w:rsidRPr="00E904D6" w:rsidRDefault="00B64F48">
      <w:pPr>
        <w:autoSpaceDE w:val="0"/>
        <w:autoSpaceDN w:val="0"/>
        <w:spacing w:before="72" w:after="0" w:line="271" w:lineRule="auto"/>
        <w:ind w:right="4608"/>
        <w:rPr>
          <w:lang w:val="ru-RU"/>
        </w:rPr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Инструменты для работы с </w:t>
      </w:r>
      <w:proofErr w:type="gram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деревом: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молоток, отвёртка, пила;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— рубанок, шерхебель, рашпиль, шлифовальная шкурка.</w:t>
      </w:r>
    </w:p>
    <w:p w:rsidR="00F648D0" w:rsidRDefault="00B64F48">
      <w:pPr>
        <w:autoSpaceDE w:val="0"/>
        <w:autoSpaceDN w:val="0"/>
        <w:spacing w:before="70" w:after="0" w:line="271" w:lineRule="auto"/>
        <w:ind w:right="2304"/>
      </w:pP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Столярный верстак. Инструменты для работы с </w:t>
      </w:r>
      <w:proofErr w:type="gram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металлами: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 ножницы, бородок, свёрла, молоток, киянка;</w:t>
      </w:r>
      <w:r w:rsidRPr="00E904D6">
        <w:rPr>
          <w:lang w:val="ru-RU"/>
        </w:rPr>
        <w:br/>
      </w:r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— кусачки, </w:t>
      </w:r>
      <w:proofErr w:type="spellStart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>плоскогуб-цы</w:t>
      </w:r>
      <w:proofErr w:type="spellEnd"/>
      <w:r w:rsidRPr="00E904D6">
        <w:rPr>
          <w:rFonts w:ascii="Times New Roman" w:eastAsia="Times New Roman" w:hAnsi="Times New Roman"/>
          <w:color w:val="000000"/>
          <w:sz w:val="24"/>
          <w:lang w:val="ru-RU"/>
        </w:rPr>
        <w:t xml:space="preserve">, круглогубцы, зубило, напильник.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Слесарный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верстак</w:t>
      </w:r>
      <w:proofErr w:type="spellEnd"/>
    </w:p>
    <w:p w:rsidR="00F648D0" w:rsidRDefault="00F648D0">
      <w:pPr>
        <w:sectPr w:rsidR="00F648D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64F48" w:rsidRDefault="00B64F48"/>
    <w:sectPr w:rsidR="00B64F48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F48" w:rsidRDefault="00B64F48" w:rsidP="00E904D6">
      <w:pPr>
        <w:spacing w:after="0" w:line="240" w:lineRule="auto"/>
      </w:pPr>
      <w:r>
        <w:separator/>
      </w:r>
    </w:p>
  </w:endnote>
  <w:endnote w:type="continuationSeparator" w:id="0">
    <w:p w:rsidR="00B64F48" w:rsidRDefault="00B64F48" w:rsidP="00E9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F48" w:rsidRDefault="00B64F48" w:rsidP="00E904D6">
      <w:pPr>
        <w:spacing w:after="0" w:line="240" w:lineRule="auto"/>
      </w:pPr>
      <w:r>
        <w:separator/>
      </w:r>
    </w:p>
  </w:footnote>
  <w:footnote w:type="continuationSeparator" w:id="0">
    <w:p w:rsidR="00B64F48" w:rsidRDefault="00B64F48" w:rsidP="00E90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B64F48"/>
    <w:rsid w:val="00CB0664"/>
    <w:rsid w:val="00E904D6"/>
    <w:rsid w:val="00F648D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B676145-A2D8-443A-8BDA-DE5675D33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70F1FA2-171C-4FD7-84F0-F94FA242C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5532</Words>
  <Characters>31539</Characters>
  <Application>Microsoft Office Word</Application>
  <DocSecurity>0</DocSecurity>
  <Lines>262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36998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Комп3</cp:lastModifiedBy>
  <cp:revision>2</cp:revision>
  <dcterms:created xsi:type="dcterms:W3CDTF">2022-11-07T19:53:00Z</dcterms:created>
  <dcterms:modified xsi:type="dcterms:W3CDTF">2022-11-07T19:53:00Z</dcterms:modified>
  <cp:category/>
</cp:coreProperties>
</file>